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1F7F43" w:rsidRPr="003F31A9" w:rsidTr="003F31A9">
        <w:tc>
          <w:tcPr>
            <w:tcW w:w="4248" w:type="dxa"/>
          </w:tcPr>
          <w:p w:rsidR="001F7F43" w:rsidRPr="003F31A9" w:rsidRDefault="001F7F43" w:rsidP="003F31A9">
            <w:pPr>
              <w:jc w:val="center"/>
              <w:rPr>
                <w:rFonts w:ascii="Calibri" w:hAnsi="Calibri" w:cs="Calibri"/>
                <w:color w:val="auto"/>
                <w:sz w:val="20"/>
                <w:szCs w:val="20"/>
                <w:lang w:eastAsia="en-US"/>
              </w:rPr>
            </w:pPr>
          </w:p>
        </w:tc>
        <w:tc>
          <w:tcPr>
            <w:tcW w:w="5641" w:type="dxa"/>
          </w:tcPr>
          <w:p w:rsidR="001F7F43" w:rsidRPr="003F31A9" w:rsidRDefault="001F7F43" w:rsidP="003F31A9">
            <w:pPr>
              <w:jc w:val="center"/>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ЗАТВЕРДЖЕНО</w:t>
            </w:r>
          </w:p>
          <w:p w:rsidR="001F7F43" w:rsidRPr="003F31A9" w:rsidRDefault="001F7F43" w:rsidP="003F31A9">
            <w:pPr>
              <w:jc w:val="center"/>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Рішення девʹятої сесії</w:t>
            </w:r>
          </w:p>
          <w:p w:rsidR="001F7F43" w:rsidRPr="003F31A9" w:rsidRDefault="001F7F43" w:rsidP="003F31A9">
            <w:pPr>
              <w:jc w:val="center"/>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районної ради сьомого скликання</w:t>
            </w:r>
          </w:p>
          <w:p w:rsidR="001F7F43" w:rsidRPr="003F31A9" w:rsidRDefault="001F7F43" w:rsidP="003F31A9">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1F7F43" w:rsidRPr="003F31A9" w:rsidRDefault="001F7F43" w:rsidP="003F31A9">
            <w:pPr>
              <w:ind w:firstLine="507"/>
              <w:jc w:val="both"/>
              <w:rPr>
                <w:rFonts w:ascii="Times New Roman" w:hAnsi="Times New Roman" w:cs="Times New Roman"/>
                <w:color w:val="auto"/>
                <w:sz w:val="28"/>
                <w:szCs w:val="28"/>
                <w:lang w:eastAsia="ru-RU"/>
              </w:rPr>
            </w:pPr>
          </w:p>
          <w:p w:rsidR="001F7F43" w:rsidRPr="003F31A9" w:rsidRDefault="001F7F43" w:rsidP="003F31A9">
            <w:pPr>
              <w:ind w:firstLine="507"/>
              <w:jc w:val="both"/>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Голова районної ради</w:t>
            </w:r>
          </w:p>
          <w:p w:rsidR="001F7F43" w:rsidRPr="003F31A9" w:rsidRDefault="001F7F43" w:rsidP="003F31A9">
            <w:pPr>
              <w:ind w:firstLine="507"/>
              <w:jc w:val="center"/>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ab/>
            </w:r>
            <w:r w:rsidRPr="003F31A9">
              <w:rPr>
                <w:rFonts w:ascii="Times New Roman" w:hAnsi="Times New Roman" w:cs="Times New Roman"/>
                <w:color w:val="auto"/>
                <w:sz w:val="28"/>
                <w:szCs w:val="28"/>
                <w:lang w:eastAsia="ru-RU"/>
              </w:rPr>
              <w:tab/>
            </w:r>
            <w:r w:rsidRPr="003F31A9">
              <w:rPr>
                <w:rFonts w:ascii="Times New Roman" w:hAnsi="Times New Roman" w:cs="Times New Roman"/>
                <w:color w:val="auto"/>
                <w:sz w:val="28"/>
                <w:szCs w:val="28"/>
                <w:lang w:eastAsia="ru-RU"/>
              </w:rPr>
              <w:tab/>
              <w:t xml:space="preserve">                                        </w:t>
            </w:r>
          </w:p>
          <w:p w:rsidR="001F7F43" w:rsidRPr="003F31A9" w:rsidRDefault="001F7F43" w:rsidP="003F31A9">
            <w:pPr>
              <w:ind w:firstLine="507"/>
              <w:jc w:val="center"/>
              <w:rPr>
                <w:rFonts w:ascii="Times New Roman" w:hAnsi="Times New Roman" w:cs="Times New Roman"/>
                <w:color w:val="auto"/>
                <w:sz w:val="28"/>
                <w:szCs w:val="28"/>
                <w:lang w:eastAsia="ru-RU"/>
              </w:rPr>
            </w:pPr>
            <w:r w:rsidRPr="003F31A9">
              <w:rPr>
                <w:rFonts w:ascii="Times New Roman" w:hAnsi="Times New Roman" w:cs="Times New Roman"/>
                <w:color w:val="auto"/>
                <w:sz w:val="28"/>
                <w:szCs w:val="28"/>
                <w:lang w:eastAsia="ru-RU"/>
              </w:rPr>
              <w:t xml:space="preserve">                        ___________Д.С.Калінін</w:t>
            </w:r>
          </w:p>
        </w:tc>
      </w:tr>
    </w:tbl>
    <w:p w:rsidR="001F7F43" w:rsidRPr="003F31A9" w:rsidRDefault="001F7F43" w:rsidP="00A80979">
      <w:pPr>
        <w:pStyle w:val="BodyText"/>
        <w:shd w:val="clear" w:color="auto" w:fill="auto"/>
        <w:spacing w:line="240" w:lineRule="auto"/>
        <w:ind w:firstLine="0"/>
        <w:rPr>
          <w:sz w:val="28"/>
          <w:szCs w:val="28"/>
        </w:rPr>
      </w:pPr>
    </w:p>
    <w:p w:rsidR="001F7F43" w:rsidRPr="00FA2C49" w:rsidRDefault="001F7F43" w:rsidP="00A80979">
      <w:pPr>
        <w:pStyle w:val="BodyText"/>
        <w:shd w:val="clear" w:color="auto" w:fill="auto"/>
        <w:spacing w:line="240" w:lineRule="auto"/>
        <w:ind w:left="6237" w:firstLine="0"/>
        <w:rPr>
          <w:sz w:val="28"/>
          <w:szCs w:val="28"/>
          <w:lang w:val="uk-UA"/>
        </w:rPr>
      </w:pPr>
    </w:p>
    <w:p w:rsidR="001F7F43" w:rsidRPr="00FA2C49" w:rsidRDefault="001F7F43" w:rsidP="00A80979">
      <w:pPr>
        <w:pStyle w:val="BodyText"/>
        <w:shd w:val="clear" w:color="auto" w:fill="auto"/>
        <w:spacing w:line="240" w:lineRule="auto"/>
        <w:ind w:left="6237" w:firstLine="0"/>
        <w:rPr>
          <w:sz w:val="28"/>
          <w:szCs w:val="28"/>
          <w:lang w:val="uk-UA"/>
        </w:rPr>
      </w:pPr>
    </w:p>
    <w:p w:rsidR="001F7F43" w:rsidRPr="00FA2C49" w:rsidRDefault="001F7F43" w:rsidP="00A80979">
      <w:pPr>
        <w:pStyle w:val="BodyText"/>
        <w:shd w:val="clear" w:color="auto" w:fill="auto"/>
        <w:spacing w:line="240" w:lineRule="auto"/>
        <w:ind w:left="6237" w:firstLine="0"/>
        <w:rPr>
          <w:sz w:val="28"/>
          <w:szCs w:val="28"/>
          <w:lang w:val="uk-UA"/>
        </w:rPr>
      </w:pPr>
    </w:p>
    <w:p w:rsidR="001F7F43" w:rsidRPr="00FA2C49" w:rsidRDefault="001F7F43" w:rsidP="00A80979">
      <w:pPr>
        <w:pStyle w:val="BodyText"/>
        <w:shd w:val="clear" w:color="auto" w:fill="auto"/>
        <w:spacing w:line="240" w:lineRule="auto"/>
        <w:ind w:left="6237" w:firstLine="0"/>
        <w:rPr>
          <w:sz w:val="28"/>
          <w:szCs w:val="28"/>
          <w:lang w:val="uk-UA"/>
        </w:rPr>
      </w:pPr>
    </w:p>
    <w:p w:rsidR="001F7F43" w:rsidRDefault="001F7F43" w:rsidP="00A80979">
      <w:pPr>
        <w:pStyle w:val="BodyText"/>
        <w:shd w:val="clear" w:color="auto" w:fill="auto"/>
        <w:spacing w:line="240" w:lineRule="auto"/>
        <w:ind w:left="6237" w:firstLine="0"/>
        <w:rPr>
          <w:sz w:val="28"/>
          <w:szCs w:val="28"/>
          <w:lang w:val="uk-UA"/>
        </w:rPr>
      </w:pPr>
    </w:p>
    <w:p w:rsidR="001F7F43" w:rsidRDefault="001F7F43" w:rsidP="00A80979">
      <w:pPr>
        <w:pStyle w:val="BodyText"/>
        <w:shd w:val="clear" w:color="auto" w:fill="auto"/>
        <w:spacing w:line="240" w:lineRule="auto"/>
        <w:ind w:left="6237" w:firstLine="0"/>
        <w:rPr>
          <w:sz w:val="28"/>
          <w:szCs w:val="28"/>
          <w:lang w:val="uk-UA"/>
        </w:rPr>
      </w:pPr>
    </w:p>
    <w:p w:rsidR="001F7F43" w:rsidRDefault="001F7F43" w:rsidP="00A80979">
      <w:pPr>
        <w:pStyle w:val="BodyText"/>
        <w:shd w:val="clear" w:color="auto" w:fill="auto"/>
        <w:spacing w:line="240" w:lineRule="auto"/>
        <w:ind w:left="6237" w:firstLine="0"/>
        <w:rPr>
          <w:sz w:val="28"/>
          <w:szCs w:val="28"/>
          <w:lang w:val="uk-UA"/>
        </w:rPr>
      </w:pPr>
    </w:p>
    <w:p w:rsidR="001F7F43" w:rsidRDefault="001F7F43" w:rsidP="00A80979">
      <w:pPr>
        <w:pStyle w:val="BodyText"/>
        <w:shd w:val="clear" w:color="auto" w:fill="auto"/>
        <w:spacing w:line="240" w:lineRule="auto"/>
        <w:ind w:left="6237" w:firstLine="0"/>
        <w:rPr>
          <w:sz w:val="28"/>
          <w:szCs w:val="28"/>
          <w:lang w:val="uk-UA"/>
        </w:rPr>
      </w:pPr>
    </w:p>
    <w:p w:rsidR="001F7F43" w:rsidRPr="00FA2C49" w:rsidRDefault="001F7F43" w:rsidP="00A80979">
      <w:pPr>
        <w:pStyle w:val="BodyText"/>
        <w:shd w:val="clear" w:color="auto" w:fill="auto"/>
        <w:spacing w:line="240" w:lineRule="auto"/>
        <w:ind w:left="6237" w:firstLine="0"/>
        <w:rPr>
          <w:sz w:val="28"/>
          <w:szCs w:val="28"/>
          <w:lang w:val="uk-UA"/>
        </w:rPr>
      </w:pPr>
    </w:p>
    <w:p w:rsidR="001F7F43" w:rsidRPr="00FA2C49" w:rsidRDefault="001F7F43"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1F7F43" w:rsidRPr="00FA2C49" w:rsidRDefault="001F7F43"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1F7F43" w:rsidRPr="00FA2C49" w:rsidRDefault="001F7F43"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1F7F43" w:rsidRPr="00FA2C49" w:rsidRDefault="001F7F43"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1F7F43" w:rsidRPr="00FA2C49" w:rsidRDefault="001F7F43"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val="uk-UA" w:eastAsia="uk-UA"/>
        </w:rPr>
      </w:pPr>
    </w:p>
    <w:p w:rsidR="001F7F43" w:rsidRPr="00FA2C49" w:rsidRDefault="001F7F43" w:rsidP="00A80979">
      <w:pPr>
        <w:pStyle w:val="BodyText"/>
        <w:shd w:val="clear" w:color="auto" w:fill="auto"/>
        <w:spacing w:line="240" w:lineRule="auto"/>
        <w:ind w:firstLine="0"/>
        <w:jc w:val="both"/>
        <w:rPr>
          <w:rStyle w:val="11"/>
          <w:strike/>
          <w:sz w:val="28"/>
          <w:szCs w:val="28"/>
          <w:lang w:val="uk-UA"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eastAsia="uk-UA"/>
        </w:rPr>
      </w:pPr>
    </w:p>
    <w:p w:rsidR="001F7F43" w:rsidRDefault="001F7F43" w:rsidP="00A80979">
      <w:pPr>
        <w:pStyle w:val="BodyText"/>
        <w:shd w:val="clear" w:color="auto" w:fill="auto"/>
        <w:spacing w:line="240" w:lineRule="auto"/>
        <w:ind w:firstLine="0"/>
        <w:jc w:val="both"/>
        <w:rPr>
          <w:rStyle w:val="11"/>
          <w:strike/>
          <w:sz w:val="28"/>
          <w:szCs w:val="28"/>
          <w:lang w:val="uk-UA" w:eastAsia="uk-UA"/>
        </w:rPr>
      </w:pPr>
    </w:p>
    <w:p w:rsidR="001F7F43" w:rsidRDefault="001F7F43" w:rsidP="00193ACA">
      <w:pPr>
        <w:jc w:val="center"/>
        <w:rPr>
          <w:rFonts w:ascii="Times New Roman" w:hAnsi="Times New Roman" w:cs="Times New Roman"/>
          <w:color w:val="auto"/>
          <w:lang w:eastAsia="ru-RU"/>
        </w:rPr>
      </w:pPr>
    </w:p>
    <w:p w:rsidR="001F7F43" w:rsidRPr="00193ACA" w:rsidRDefault="001F7F43" w:rsidP="00193ACA">
      <w:pPr>
        <w:jc w:val="center"/>
        <w:rPr>
          <w:rFonts w:ascii="Times New Roman" w:hAnsi="Times New Roman" w:cs="Times New Roman"/>
          <w:color w:val="auto"/>
          <w:lang w:eastAsia="ru-RU"/>
        </w:rPr>
      </w:pPr>
    </w:p>
    <w:p w:rsidR="001F7F43" w:rsidRPr="00193ACA" w:rsidRDefault="001F7F43" w:rsidP="00193ACA">
      <w:pPr>
        <w:jc w:val="center"/>
        <w:rPr>
          <w:rFonts w:ascii="Times New Roman" w:hAnsi="Times New Roman" w:cs="Times New Roman"/>
          <w:bCs/>
          <w:color w:val="auto"/>
          <w:sz w:val="28"/>
          <w:szCs w:val="28"/>
          <w:lang w:eastAsia="ru-RU"/>
        </w:rPr>
      </w:pPr>
      <w:r w:rsidRPr="00193ACA">
        <w:rPr>
          <w:rFonts w:ascii="Times New Roman" w:hAnsi="Times New Roman" w:cs="Times New Roman"/>
          <w:bCs/>
          <w:color w:val="auto"/>
          <w:sz w:val="28"/>
          <w:szCs w:val="28"/>
          <w:lang w:eastAsia="ru-RU"/>
        </w:rPr>
        <w:t>м. Василівка</w:t>
      </w:r>
    </w:p>
    <w:p w:rsidR="001F7F43" w:rsidRPr="00193ACA" w:rsidRDefault="001F7F43" w:rsidP="00193ACA">
      <w:pPr>
        <w:jc w:val="center"/>
        <w:rPr>
          <w:rStyle w:val="11"/>
          <w:b w:val="0"/>
          <w:smallCaps w:val="0"/>
          <w:strike w:val="0"/>
          <w:noProof w:val="0"/>
          <w:color w:val="auto"/>
          <w:sz w:val="28"/>
          <w:szCs w:val="28"/>
          <w:lang w:eastAsia="ru-RU"/>
        </w:rPr>
      </w:pPr>
      <w:r w:rsidRPr="00193ACA">
        <w:rPr>
          <w:rFonts w:ascii="Times New Roman" w:hAnsi="Times New Roman" w:cs="Times New Roman"/>
          <w:sz w:val="28"/>
          <w:szCs w:val="28"/>
        </w:rPr>
        <w:t>2016 рік</w:t>
      </w:r>
    </w:p>
    <w:p w:rsidR="001F7F43" w:rsidRDefault="001F7F43"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1F7F43" w:rsidRPr="005D1454" w:rsidRDefault="001F7F43" w:rsidP="00A80979">
      <w:pPr>
        <w:jc w:val="center"/>
        <w:rPr>
          <w:rFonts w:ascii="Times New Roman" w:hAnsi="Times New Roman" w:cs="Times New Roman"/>
          <w:sz w:val="28"/>
          <w:szCs w:val="28"/>
          <w:lang w:val="ru-RU"/>
        </w:rPr>
      </w:pPr>
    </w:p>
    <w:p w:rsidR="001F7F43" w:rsidRPr="00B00DF5" w:rsidRDefault="001F7F43" w:rsidP="005A239D">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w:t>
      </w:r>
      <w:r w:rsidRPr="005A239D">
        <w:rPr>
          <w:rFonts w:ascii="Times New Roman" w:hAnsi="Times New Roman" w:cs="Times New Roman"/>
          <w:sz w:val="28"/>
          <w:szCs w:val="28"/>
        </w:rPr>
        <w:t xml:space="preserve">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0</w:t>
      </w:r>
      <w:r w:rsidRPr="005A239D">
        <w:rPr>
          <w:rFonts w:ascii="Times New Roman" w:hAnsi="Times New Roman" w:cs="Times New Roman"/>
          <w:sz w:val="28"/>
          <w:szCs w:val="28"/>
        </w:rPr>
        <w:t>6</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5A239D">
        <w:rPr>
          <w:rFonts w:ascii="Times New Roman" w:hAnsi="Times New Roman" w:cs="Times New Roman"/>
          <w:sz w:val="28"/>
          <w:szCs w:val="28"/>
        </w:rPr>
        <w:t>26</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sidRPr="00FA2C49">
        <w:rPr>
          <w:rFonts w:ascii="Times New Roman" w:hAnsi="Times New Roman" w:cs="Times New Roman"/>
          <w:sz w:val="28"/>
          <w:szCs w:val="28"/>
        </w:rPr>
        <w:t>1</w:t>
      </w:r>
      <w:r>
        <w:rPr>
          <w:rFonts w:ascii="Times New Roman" w:hAnsi="Times New Roman" w:cs="Times New Roman"/>
          <w:sz w:val="28"/>
          <w:szCs w:val="28"/>
        </w:rPr>
        <w:t xml:space="preserve">9.11.2004 № 10801050001000055; </w:t>
      </w:r>
      <w:r w:rsidRPr="00E27190">
        <w:rPr>
          <w:rFonts w:ascii="Times New Roman" w:hAnsi="Times New Roman" w:cs="Times New Roman"/>
          <w:sz w:val="28"/>
          <w:szCs w:val="28"/>
        </w:rPr>
        <w:t>рішенням двадцять восьмої (позачергової) сесії районної ради шостого скл</w:t>
      </w:r>
      <w:r>
        <w:rPr>
          <w:rFonts w:ascii="Times New Roman" w:hAnsi="Times New Roman" w:cs="Times New Roman"/>
          <w:sz w:val="28"/>
          <w:szCs w:val="28"/>
        </w:rPr>
        <w:t>икання</w:t>
      </w:r>
      <w:r w:rsidRPr="009F5CDD">
        <w:rPr>
          <w:rFonts w:ascii="Times New Roman" w:hAnsi="Times New Roman" w:cs="Times New Roman"/>
          <w:sz w:val="28"/>
          <w:szCs w:val="28"/>
        </w:rPr>
        <w:t xml:space="preserve"> </w:t>
      </w:r>
      <w:r>
        <w:rPr>
          <w:rFonts w:ascii="Times New Roman" w:hAnsi="Times New Roman" w:cs="Times New Roman"/>
          <w:sz w:val="28"/>
          <w:szCs w:val="28"/>
        </w:rPr>
        <w:t>від 27</w:t>
      </w:r>
      <w:r w:rsidRPr="00D93421">
        <w:rPr>
          <w:rFonts w:ascii="Times New Roman" w:hAnsi="Times New Roman" w:cs="Times New Roman"/>
          <w:sz w:val="28"/>
          <w:szCs w:val="28"/>
        </w:rPr>
        <w:t>.09.</w:t>
      </w:r>
      <w:r>
        <w:rPr>
          <w:rFonts w:ascii="Times New Roman" w:hAnsi="Times New Roman" w:cs="Times New Roman"/>
          <w:sz w:val="28"/>
          <w:szCs w:val="28"/>
        </w:rPr>
        <w:t>2013 № 7</w:t>
      </w:r>
      <w:r w:rsidRPr="00E27190">
        <w:rPr>
          <w:rFonts w:ascii="Times New Roman" w:hAnsi="Times New Roman" w:cs="Times New Roman"/>
          <w:sz w:val="28"/>
          <w:szCs w:val="28"/>
        </w:rPr>
        <w:t xml:space="preserve"> та зар</w:t>
      </w:r>
      <w:r>
        <w:rPr>
          <w:rFonts w:ascii="Times New Roman" w:hAnsi="Times New Roman" w:cs="Times New Roman"/>
          <w:sz w:val="28"/>
          <w:szCs w:val="28"/>
        </w:rPr>
        <w:t>еєстровано Василівською районною державною адміністрацією 30.10.2013</w:t>
      </w:r>
      <w:r w:rsidRPr="00E27190">
        <w:rPr>
          <w:rFonts w:ascii="Times New Roman" w:hAnsi="Times New Roman" w:cs="Times New Roman"/>
          <w:sz w:val="28"/>
          <w:szCs w:val="28"/>
        </w:rPr>
        <w:t xml:space="preserve"> №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7000055</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еєстровано Василівською районною державною адміністрацією 23.04.2015</w:t>
      </w:r>
      <w:r>
        <w:rPr>
          <w:rFonts w:ascii="Times New Roman" w:hAnsi="Times New Roman" w:cs="Times New Roman"/>
          <w:sz w:val="28"/>
          <w:szCs w:val="28"/>
          <w:lang w:val="ru-RU"/>
        </w:rPr>
        <w:t xml:space="preserve">   </w:t>
      </w:r>
      <w:r w:rsidRPr="00E27190">
        <w:rPr>
          <w:rFonts w:ascii="Times New Roman" w:hAnsi="Times New Roman" w:cs="Times New Roman"/>
          <w:sz w:val="28"/>
          <w:szCs w:val="28"/>
        </w:rPr>
        <w:t>№ 108</w:t>
      </w:r>
      <w:r>
        <w:rPr>
          <w:rFonts w:ascii="Times New Roman" w:hAnsi="Times New Roman" w:cs="Times New Roman"/>
          <w:sz w:val="28"/>
          <w:szCs w:val="28"/>
        </w:rPr>
        <w:t>01050010000055</w:t>
      </w:r>
      <w:r w:rsidRPr="00E27190">
        <w:rPr>
          <w:rFonts w:ascii="Times New Roman" w:hAnsi="Times New Roman" w:cs="Times New Roman"/>
          <w:sz w:val="28"/>
          <w:szCs w:val="28"/>
        </w:rPr>
        <w:t>.</w:t>
      </w:r>
      <w:r w:rsidRPr="00B00DF5">
        <w:rPr>
          <w:rFonts w:ascii="Times New Roman" w:hAnsi="Times New Roman" w:cs="Times New Roman"/>
          <w:sz w:val="28"/>
          <w:szCs w:val="28"/>
        </w:rPr>
        <w:t xml:space="preserve"> </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53505D">
        <w:rPr>
          <w:rFonts w:ascii="Times New Roman" w:hAnsi="Times New Roman" w:cs="Times New Roman"/>
          <w:sz w:val="28"/>
          <w:szCs w:val="28"/>
        </w:rPr>
        <w:t>й</w:t>
      </w:r>
      <w:r w:rsidRPr="00FA2C49">
        <w:rPr>
          <w:rFonts w:ascii="Times New Roman" w:hAnsi="Times New Roman" w:cs="Times New Roman"/>
          <w:sz w:val="28"/>
          <w:szCs w:val="28"/>
        </w:rPr>
        <w:t xml:space="preserve"> органу управління освіти.</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КЗ «П’ятихатська ЗОШ І-ІІ ст.»</w:t>
      </w:r>
      <w:r w:rsidRPr="0053505D">
        <w:rPr>
          <w:rFonts w:ascii="Times New Roman" w:hAnsi="Times New Roman" w:cs="Times New Roman"/>
          <w:sz w:val="28"/>
          <w:szCs w:val="28"/>
        </w:rPr>
        <w:t xml:space="preserve"> </w:t>
      </w:r>
      <w:r w:rsidRPr="00FA2C49">
        <w:rPr>
          <w:rFonts w:ascii="Times New Roman" w:hAnsi="Times New Roman" w:cs="Times New Roman"/>
          <w:sz w:val="28"/>
          <w:szCs w:val="28"/>
        </w:rPr>
        <w:t>ВРР ЗО</w:t>
      </w:r>
    </w:p>
    <w:p w:rsidR="001F7F43" w:rsidRPr="00FA2C49"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КЗ «Пятихатская ООШ І-ІІ ст.» ВРС ЗО</w:t>
      </w:r>
    </w:p>
    <w:p w:rsidR="001F7F43" w:rsidRDefault="001F7F43"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FA2C49">
        <w:rPr>
          <w:rFonts w:ascii="Times New Roman" w:hAnsi="Times New Roman" w:cs="Times New Roman"/>
          <w:sz w:val="28"/>
          <w:szCs w:val="28"/>
        </w:rPr>
        <w:t>71621, Запорізька область, Василівський район, с. П’ятихатки</w:t>
      </w:r>
      <w:r>
        <w:rPr>
          <w:rFonts w:ascii="Times New Roman" w:hAnsi="Times New Roman" w:cs="Times New Roman"/>
          <w:sz w:val="28"/>
          <w:szCs w:val="28"/>
        </w:rPr>
        <w:t>, вул. Молодіжна, 24.</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1F7F43" w:rsidRPr="000B39A7"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0B39A7">
        <w:rPr>
          <w:rFonts w:ascii="Times New Roman" w:hAnsi="Times New Roman" w:cs="Times New Roman"/>
          <w:sz w:val="28"/>
          <w:szCs w:val="28"/>
        </w:rPr>
        <w:t>.</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1.15.</w:t>
      </w:r>
      <w:r w:rsidRPr="000B39A7">
        <w:rPr>
          <w:rFonts w:ascii="Times New Roman" w:hAnsi="Times New Roman" w:cs="Times New Roman"/>
          <w:sz w:val="28"/>
          <w:szCs w:val="28"/>
        </w:rPr>
        <w:t xml:space="preserve"> </w:t>
      </w:r>
      <w:r w:rsidRPr="001D561E">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sidRPr="007E1D0D">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w:t>
      </w:r>
      <w:r>
        <w:rPr>
          <w:rFonts w:ascii="Times New Roman" w:hAnsi="Times New Roman" w:cs="Times New Roman"/>
          <w:sz w:val="28"/>
          <w:szCs w:val="28"/>
        </w:rPr>
        <w:t>обової справи учня встановлено</w:t>
      </w:r>
      <w:r>
        <w:rPr>
          <w:rFonts w:ascii="Times New Roman" w:hAnsi="Times New Roman" w:cs="Times New Roman"/>
          <w:sz w:val="28"/>
          <w:szCs w:val="28"/>
          <w:lang w:val="ru-RU"/>
        </w:rPr>
        <w:t>го</w:t>
      </w:r>
      <w:r w:rsidRPr="001D561E">
        <w:rPr>
          <w:rFonts w:ascii="Times New Roman" w:hAnsi="Times New Roman" w:cs="Times New Roman"/>
          <w:sz w:val="28"/>
          <w:szCs w:val="28"/>
        </w:rPr>
        <w:t xml:space="preserve"> Міністерством освіти і науки України зразка.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Pr>
          <w:rFonts w:ascii="Times New Roman" w:hAnsi="Times New Roman" w:cs="Times New Roman"/>
          <w:sz w:val="28"/>
          <w:szCs w:val="28"/>
        </w:rPr>
        <w:t xml:space="preserve"> </w:t>
      </w:r>
      <w:r w:rsidRPr="001D561E">
        <w:rPr>
          <w:rFonts w:ascii="Times New Roman" w:hAnsi="Times New Roman" w:cs="Times New Roman"/>
          <w:sz w:val="28"/>
          <w:szCs w:val="28"/>
        </w:rPr>
        <w:t>— четвертих класах</w:t>
      </w:r>
      <w:r>
        <w:rPr>
          <w:rFonts w:ascii="Times New Roman" w:hAnsi="Times New Roman" w:cs="Times New Roman"/>
          <w:sz w:val="28"/>
          <w:szCs w:val="28"/>
        </w:rPr>
        <w:t xml:space="preserve"> </w:t>
      </w:r>
      <w:r w:rsidRPr="001D561E">
        <w:rPr>
          <w:rFonts w:ascii="Times New Roman" w:hAnsi="Times New Roman" w:cs="Times New Roman"/>
          <w:sz w:val="28"/>
          <w:szCs w:val="28"/>
        </w:rPr>
        <w:t>— 40 хвилин, у п’ятих</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1F7F43" w:rsidRPr="001D561E" w:rsidRDefault="001F7F43" w:rsidP="000B39A7">
      <w:pPr>
        <w:jc w:val="both"/>
        <w:rPr>
          <w:rFonts w:ascii="Times New Roman" w:hAnsi="Times New Roman" w:cs="Times New Roman"/>
          <w:sz w:val="28"/>
          <w:szCs w:val="28"/>
        </w:rPr>
      </w:pPr>
      <w:r>
        <w:rPr>
          <w:rFonts w:ascii="Times New Roman" w:hAnsi="Times New Roman" w:cs="Times New Roman"/>
          <w:sz w:val="28"/>
          <w:szCs w:val="28"/>
        </w:rPr>
        <w:t>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1D561E">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w:t>
      </w:r>
      <w:r w:rsidRPr="001D561E">
        <w:rPr>
          <w:rFonts w:ascii="Times New Roman" w:hAnsi="Times New Roman" w:cs="Times New Roman"/>
          <w:sz w:val="28"/>
          <w:szCs w:val="28"/>
        </w:rPr>
        <w:t xml:space="preserve">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w:t>
      </w:r>
      <w:r>
        <w:rPr>
          <w:rFonts w:ascii="Times New Roman" w:hAnsi="Times New Roman" w:cs="Times New Roman"/>
          <w:sz w:val="28"/>
          <w:szCs w:val="28"/>
        </w:rPr>
        <w:t>України та Міністерства охорони здоров’я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 іншими органами виконавчої влади у підпорядкуванні яких знаходиться навчальний заклад, відповідним органом управління освітою.</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користування навчально-виробничою, науковою, матеріально-технічною, культ</w:t>
      </w:r>
      <w:r>
        <w:rPr>
          <w:rFonts w:ascii="Times New Roman" w:hAnsi="Times New Roman" w:cs="Times New Roman"/>
          <w:sz w:val="28"/>
          <w:szCs w:val="28"/>
        </w:rPr>
        <w:t>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доступ до інформації з усіх галузей знань;</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 xml:space="preserve">рати участь в обговоренні і вносити власні пропозиції щодо організації навчально-виховного процесу, </w:t>
      </w:r>
      <w:r>
        <w:rPr>
          <w:rFonts w:ascii="Times New Roman" w:hAnsi="Times New Roman" w:cs="Times New Roman"/>
          <w:sz w:val="28"/>
          <w:szCs w:val="28"/>
        </w:rPr>
        <w:t xml:space="preserve"> </w:t>
      </w:r>
      <w:r w:rsidRPr="001D561E">
        <w:rPr>
          <w:rFonts w:ascii="Times New Roman" w:hAnsi="Times New Roman" w:cs="Times New Roman"/>
          <w:sz w:val="28"/>
          <w:szCs w:val="28"/>
        </w:rPr>
        <w:t>дозвілля учнів;</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безпечні і нешкідливі умови навчання, виховання та праці.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1F7F43" w:rsidRDefault="001F7F43" w:rsidP="000B39A7">
      <w:pPr>
        <w:ind w:left="720" w:firstLine="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ережливо ставитись до державного, громадського і особистого майна;</w:t>
      </w:r>
    </w:p>
    <w:p w:rsidR="001F7F43" w:rsidRPr="001D561E" w:rsidRDefault="001F7F43" w:rsidP="000B39A7">
      <w:pPr>
        <w:ind w:left="720" w:firstLine="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дотримуватися законодавства, моральних, етичних норм;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правил особистої гігієни.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F7F43"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захист професійної честі, гідності;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иявлення педагогічної ініціативи;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1F7F43"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підвищення кваліфікації, перепідготовку;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отримання пенсії, у тому числі </w:t>
      </w:r>
      <w:r w:rsidRPr="001D561E">
        <w:rPr>
          <w:rFonts w:ascii="Times New Roman" w:hAnsi="Times New Roman" w:cs="Times New Roman"/>
          <w:sz w:val="28"/>
          <w:szCs w:val="28"/>
        </w:rPr>
        <w:t xml:space="preserve"> за вислугу років в порядку визначеному законодавством України;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розвитку інтересів, нахилів та здібностей дітей,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збереженню їх здоров’я, здійснювати пропаганду здорового способу життя;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зростанню іміджу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педагогічної етики, моралі, поважати гідність учнів;</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педагогічної ради.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w:t>
      </w:r>
      <w:r>
        <w:rPr>
          <w:rFonts w:ascii="Times New Roman" w:hAnsi="Times New Roman" w:cs="Times New Roman"/>
          <w:sz w:val="28"/>
          <w:szCs w:val="28"/>
        </w:rPr>
        <w:t>, майстернями, навчально-дослід</w:t>
      </w:r>
      <w:r w:rsidRPr="001D561E">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України,</w:t>
      </w:r>
      <w:r w:rsidRPr="001D561E">
        <w:rPr>
          <w:rFonts w:ascii="Times New Roman" w:hAnsi="Times New Roman" w:cs="Times New Roman"/>
          <w:sz w:val="28"/>
          <w:szCs w:val="28"/>
        </w:rPr>
        <w:t xml:space="preserve"> правилами внутрішнього розпорядку та цим Статутом.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w:t>
      </w:r>
      <w:r>
        <w:rPr>
          <w:rFonts w:ascii="Times New Roman" w:hAnsi="Times New Roman" w:cs="Times New Roman"/>
          <w:sz w:val="28"/>
          <w:szCs w:val="28"/>
        </w:rPr>
        <w:t>го Міністерством освіти і науки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w:t>
      </w:r>
      <w:r>
        <w:rPr>
          <w:rFonts w:ascii="Times New Roman" w:hAnsi="Times New Roman" w:cs="Times New Roman"/>
          <w:sz w:val="28"/>
          <w:szCs w:val="28"/>
        </w:rPr>
        <w:t xml:space="preserve"> та</w:t>
      </w:r>
      <w:r w:rsidRPr="001D561E">
        <w:rPr>
          <w:rFonts w:ascii="Times New Roman" w:hAnsi="Times New Roman" w:cs="Times New Roman"/>
          <w:sz w:val="28"/>
          <w:szCs w:val="28"/>
        </w:rPr>
        <w:t xml:space="preserve">  зобов’язані: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w:t>
      </w:r>
      <w:r>
        <w:rPr>
          <w:rFonts w:ascii="Times New Roman" w:hAnsi="Times New Roman" w:cs="Times New Roman"/>
          <w:sz w:val="28"/>
          <w:szCs w:val="28"/>
        </w:rPr>
        <w:t>му Міністерством освіти і науки України.</w:t>
      </w:r>
      <w:r w:rsidRPr="001D561E">
        <w:rPr>
          <w:rFonts w:ascii="Times New Roman" w:hAnsi="Times New Roman" w:cs="Times New Roman"/>
          <w:sz w:val="28"/>
          <w:szCs w:val="28"/>
        </w:rPr>
        <w:t xml:space="preserve">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F7F43" w:rsidRDefault="001F7F43" w:rsidP="000B39A7">
      <w:pPr>
        <w:ind w:left="720" w:firstLine="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w:t>
      </w:r>
    </w:p>
    <w:p w:rsidR="001F7F43" w:rsidRDefault="001F7F43" w:rsidP="000B39A7">
      <w:pPr>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здійснює контроль за проходженням працівниками у встановлені терміни </w:t>
      </w: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обов’язкових медичних оглядів і несе за це відповідальність;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1F7F43" w:rsidRPr="001D561E" w:rsidRDefault="001F7F43" w:rsidP="000B39A7">
      <w:pPr>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1F7F43" w:rsidRPr="001D561E" w:rsidRDefault="001F7F43" w:rsidP="000B39A7">
      <w:pPr>
        <w:jc w:val="both"/>
        <w:rPr>
          <w:rFonts w:ascii="Times New Roman" w:hAnsi="Times New Roman" w:cs="Times New Roman"/>
          <w:sz w:val="28"/>
          <w:szCs w:val="28"/>
        </w:rPr>
      </w:pPr>
      <w:r>
        <w:rPr>
          <w:rFonts w:ascii="Times New Roman" w:hAnsi="Times New Roman" w:cs="Times New Roman"/>
          <w:sz w:val="28"/>
          <w:szCs w:val="28"/>
        </w:rPr>
        <w:t>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w:t>
      </w:r>
      <w:r>
        <w:rPr>
          <w:rFonts w:ascii="Times New Roman" w:hAnsi="Times New Roman" w:cs="Times New Roman"/>
          <w:sz w:val="28"/>
          <w:szCs w:val="28"/>
        </w:rPr>
        <w:t>ї</w:t>
      </w:r>
      <w:r w:rsidRPr="001D561E">
        <w:rPr>
          <w:rFonts w:ascii="Times New Roman" w:hAnsi="Times New Roman" w:cs="Times New Roman"/>
          <w:sz w:val="28"/>
          <w:szCs w:val="28"/>
        </w:rPr>
        <w:t xml:space="preserve"> чисельність визначаються загальними зборами (конференцією) загальноосвітнього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1F7F43"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1F7F43"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w:t>
      </w:r>
      <w:r>
        <w:rPr>
          <w:rFonts w:ascii="Times New Roman" w:hAnsi="Times New Roman" w:cs="Times New Roman"/>
          <w:sz w:val="28"/>
          <w:szCs w:val="28"/>
        </w:rPr>
        <w:t>. Основними засобами навчальний заклад</w:t>
      </w:r>
      <w:r w:rsidRPr="001D561E">
        <w:rPr>
          <w:rFonts w:ascii="Times New Roman" w:hAnsi="Times New Roman" w:cs="Times New Roman"/>
          <w:sz w:val="28"/>
          <w:szCs w:val="28"/>
        </w:rPr>
        <w:t xml:space="preserve"> має право розпоряджатися лише з дозволу Уповноваженого органу відповідно до встановленого порядку.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1F7F43"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F7F43" w:rsidRPr="001D561E" w:rsidRDefault="001F7F43" w:rsidP="004650CC">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F7F43" w:rsidRPr="001D561E" w:rsidRDefault="001F7F43" w:rsidP="000B39A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F7F43" w:rsidRPr="001D561E" w:rsidRDefault="001F7F43" w:rsidP="000B39A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F7F43" w:rsidRPr="001D561E" w:rsidRDefault="001F7F43" w:rsidP="000B39A7">
      <w:pPr>
        <w:jc w:val="both"/>
        <w:rPr>
          <w:rFonts w:ascii="Times New Roman" w:hAnsi="Times New Roman" w:cs="Times New Roman"/>
          <w:sz w:val="28"/>
          <w:szCs w:val="28"/>
        </w:rPr>
      </w:pP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F7F43" w:rsidRPr="001D561E" w:rsidRDefault="001F7F43" w:rsidP="000B39A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F7F43"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F7F43" w:rsidRPr="001D561E" w:rsidRDefault="001F7F43" w:rsidP="000B39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F7F43" w:rsidRPr="001D561E" w:rsidRDefault="001F7F43" w:rsidP="00D51CB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F7F43" w:rsidRDefault="001F7F43" w:rsidP="000B39A7">
      <w:pPr>
        <w:jc w:val="both"/>
        <w:rPr>
          <w:rFonts w:ascii="Times New Roman" w:hAnsi="Times New Roman" w:cs="Times New Roman"/>
          <w:sz w:val="28"/>
          <w:szCs w:val="28"/>
        </w:rPr>
      </w:pPr>
    </w:p>
    <w:p w:rsidR="001F7F43" w:rsidRPr="00EC444B" w:rsidRDefault="001F7F43" w:rsidP="000B39A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F7F43" w:rsidRPr="00EC444B" w:rsidRDefault="001F7F43" w:rsidP="000B39A7">
      <w:pPr>
        <w:pStyle w:val="NormalWeb"/>
        <w:spacing w:after="0"/>
        <w:ind w:firstLine="798"/>
        <w:jc w:val="both"/>
        <w:rPr>
          <w:sz w:val="28"/>
          <w:szCs w:val="28"/>
          <w:lang w:val="uk-UA"/>
        </w:rPr>
      </w:pPr>
    </w:p>
    <w:p w:rsidR="001F7F43" w:rsidRPr="00EC444B" w:rsidRDefault="001F7F43" w:rsidP="000B39A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F7F43" w:rsidRPr="001D561E" w:rsidRDefault="001F7F43" w:rsidP="000B39A7">
      <w:pPr>
        <w:jc w:val="both"/>
        <w:rPr>
          <w:rFonts w:ascii="Times New Roman" w:hAnsi="Times New Roman" w:cs="Times New Roman"/>
          <w:sz w:val="28"/>
          <w:szCs w:val="28"/>
        </w:rPr>
      </w:pPr>
    </w:p>
    <w:p w:rsidR="001F7F43" w:rsidRPr="00AD31AF" w:rsidRDefault="001F7F43" w:rsidP="000B39A7">
      <w:pPr>
        <w:ind w:firstLine="724"/>
        <w:jc w:val="both"/>
        <w:rPr>
          <w:rFonts w:ascii="Times New Roman" w:hAnsi="Times New Roman" w:cs="Times New Roman"/>
          <w:sz w:val="28"/>
          <w:szCs w:val="28"/>
        </w:rPr>
      </w:pPr>
    </w:p>
    <w:p w:rsidR="001F7F43" w:rsidRPr="000B39A7" w:rsidRDefault="001F7F43" w:rsidP="000B39A7">
      <w:pPr>
        <w:ind w:firstLine="720"/>
        <w:rPr>
          <w:rFonts w:ascii="Times New Roman" w:hAnsi="Times New Roman" w:cs="Times New Roman"/>
          <w:sz w:val="28"/>
          <w:szCs w:val="28"/>
        </w:rPr>
      </w:pPr>
    </w:p>
    <w:sectPr w:rsidR="001F7F43" w:rsidRPr="000B39A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0A77"/>
    <w:rsid w:val="00066F1C"/>
    <w:rsid w:val="0006745D"/>
    <w:rsid w:val="000738BA"/>
    <w:rsid w:val="0008636C"/>
    <w:rsid w:val="0009508A"/>
    <w:rsid w:val="000B38B8"/>
    <w:rsid w:val="000B39A7"/>
    <w:rsid w:val="000C7266"/>
    <w:rsid w:val="000E486D"/>
    <w:rsid w:val="00100206"/>
    <w:rsid w:val="00115635"/>
    <w:rsid w:val="00117DA3"/>
    <w:rsid w:val="001222D2"/>
    <w:rsid w:val="00156E5C"/>
    <w:rsid w:val="00193ACA"/>
    <w:rsid w:val="001A032A"/>
    <w:rsid w:val="001B22E8"/>
    <w:rsid w:val="001B4F24"/>
    <w:rsid w:val="001D561E"/>
    <w:rsid w:val="001D73D1"/>
    <w:rsid w:val="001E4EB0"/>
    <w:rsid w:val="001E6F25"/>
    <w:rsid w:val="001E796C"/>
    <w:rsid w:val="001F7F43"/>
    <w:rsid w:val="002057DD"/>
    <w:rsid w:val="00217376"/>
    <w:rsid w:val="0023297D"/>
    <w:rsid w:val="00281B5F"/>
    <w:rsid w:val="002A14A2"/>
    <w:rsid w:val="002C186E"/>
    <w:rsid w:val="002D1489"/>
    <w:rsid w:val="002F6997"/>
    <w:rsid w:val="00302F97"/>
    <w:rsid w:val="00304EE0"/>
    <w:rsid w:val="00313D99"/>
    <w:rsid w:val="00362E76"/>
    <w:rsid w:val="003B3163"/>
    <w:rsid w:val="003F31A9"/>
    <w:rsid w:val="003F7CB8"/>
    <w:rsid w:val="00441F3C"/>
    <w:rsid w:val="00443327"/>
    <w:rsid w:val="004650CC"/>
    <w:rsid w:val="004679E2"/>
    <w:rsid w:val="004747B2"/>
    <w:rsid w:val="004A16E8"/>
    <w:rsid w:val="004A28E6"/>
    <w:rsid w:val="004B1E02"/>
    <w:rsid w:val="004D3A1D"/>
    <w:rsid w:val="004E1EFA"/>
    <w:rsid w:val="00521C55"/>
    <w:rsid w:val="00525214"/>
    <w:rsid w:val="0053505D"/>
    <w:rsid w:val="005635A6"/>
    <w:rsid w:val="00563805"/>
    <w:rsid w:val="005730E9"/>
    <w:rsid w:val="0059684B"/>
    <w:rsid w:val="005A10A9"/>
    <w:rsid w:val="005A239D"/>
    <w:rsid w:val="005B5F2C"/>
    <w:rsid w:val="005C0C04"/>
    <w:rsid w:val="005D1454"/>
    <w:rsid w:val="005F611B"/>
    <w:rsid w:val="00607B67"/>
    <w:rsid w:val="00616D2B"/>
    <w:rsid w:val="006351B7"/>
    <w:rsid w:val="0065627C"/>
    <w:rsid w:val="006672BF"/>
    <w:rsid w:val="00667B31"/>
    <w:rsid w:val="006766DD"/>
    <w:rsid w:val="006B615C"/>
    <w:rsid w:val="006C589C"/>
    <w:rsid w:val="006C5FEA"/>
    <w:rsid w:val="00705EAF"/>
    <w:rsid w:val="00712F2E"/>
    <w:rsid w:val="00730ED7"/>
    <w:rsid w:val="0075575A"/>
    <w:rsid w:val="0077459C"/>
    <w:rsid w:val="007904A3"/>
    <w:rsid w:val="007A4515"/>
    <w:rsid w:val="007B1DCA"/>
    <w:rsid w:val="007E1D0D"/>
    <w:rsid w:val="007F06A6"/>
    <w:rsid w:val="0080454B"/>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B081C"/>
    <w:rsid w:val="009D6A6E"/>
    <w:rsid w:val="009E0B6C"/>
    <w:rsid w:val="009E1B23"/>
    <w:rsid w:val="009E3321"/>
    <w:rsid w:val="009F5CDD"/>
    <w:rsid w:val="00A0116B"/>
    <w:rsid w:val="00A210CC"/>
    <w:rsid w:val="00A27CC8"/>
    <w:rsid w:val="00A4194A"/>
    <w:rsid w:val="00A429A5"/>
    <w:rsid w:val="00A54FDB"/>
    <w:rsid w:val="00A60DA5"/>
    <w:rsid w:val="00A70B81"/>
    <w:rsid w:val="00A71DE0"/>
    <w:rsid w:val="00A80979"/>
    <w:rsid w:val="00A840F1"/>
    <w:rsid w:val="00A90A15"/>
    <w:rsid w:val="00A92F7A"/>
    <w:rsid w:val="00AA3507"/>
    <w:rsid w:val="00AC36D4"/>
    <w:rsid w:val="00AD31AF"/>
    <w:rsid w:val="00AE2E0A"/>
    <w:rsid w:val="00AE36D9"/>
    <w:rsid w:val="00AF5538"/>
    <w:rsid w:val="00B00DF5"/>
    <w:rsid w:val="00B32171"/>
    <w:rsid w:val="00B62AA3"/>
    <w:rsid w:val="00B62B64"/>
    <w:rsid w:val="00B84471"/>
    <w:rsid w:val="00BA69FA"/>
    <w:rsid w:val="00BB3D1E"/>
    <w:rsid w:val="00BD5F29"/>
    <w:rsid w:val="00BE49F9"/>
    <w:rsid w:val="00C4357A"/>
    <w:rsid w:val="00C473A2"/>
    <w:rsid w:val="00C64FCE"/>
    <w:rsid w:val="00CC0486"/>
    <w:rsid w:val="00CD42F2"/>
    <w:rsid w:val="00D1760A"/>
    <w:rsid w:val="00D17CFF"/>
    <w:rsid w:val="00D249DB"/>
    <w:rsid w:val="00D51CBD"/>
    <w:rsid w:val="00D55D5C"/>
    <w:rsid w:val="00D93421"/>
    <w:rsid w:val="00DA6987"/>
    <w:rsid w:val="00DA6BAC"/>
    <w:rsid w:val="00DE435C"/>
    <w:rsid w:val="00DF4B64"/>
    <w:rsid w:val="00E152BF"/>
    <w:rsid w:val="00E201BA"/>
    <w:rsid w:val="00E27190"/>
    <w:rsid w:val="00E54709"/>
    <w:rsid w:val="00E62307"/>
    <w:rsid w:val="00E761E2"/>
    <w:rsid w:val="00E77E7F"/>
    <w:rsid w:val="00E8357B"/>
    <w:rsid w:val="00E97FF4"/>
    <w:rsid w:val="00EC444B"/>
    <w:rsid w:val="00ED67B4"/>
    <w:rsid w:val="00F17CC7"/>
    <w:rsid w:val="00F22E4B"/>
    <w:rsid w:val="00F2367C"/>
    <w:rsid w:val="00F47075"/>
    <w:rsid w:val="00F67EDD"/>
    <w:rsid w:val="00F71DBA"/>
    <w:rsid w:val="00F74A54"/>
    <w:rsid w:val="00FA1C7E"/>
    <w:rsid w:val="00FA2C49"/>
    <w:rsid w:val="00FA7571"/>
    <w:rsid w:val="00FE0FA6"/>
    <w:rsid w:val="00FF2B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904A3"/>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582788472">
      <w:marLeft w:val="0"/>
      <w:marRight w:val="0"/>
      <w:marTop w:val="0"/>
      <w:marBottom w:val="0"/>
      <w:divBdr>
        <w:top w:val="none" w:sz="0" w:space="0" w:color="auto"/>
        <w:left w:val="none" w:sz="0" w:space="0" w:color="auto"/>
        <w:bottom w:val="none" w:sz="0" w:space="0" w:color="auto"/>
        <w:right w:val="none" w:sz="0" w:space="0" w:color="auto"/>
      </w:divBdr>
    </w:div>
    <w:div w:id="1582788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19</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17</cp:revision>
  <cp:lastPrinted>2016-06-30T08:39:00Z</cp:lastPrinted>
  <dcterms:created xsi:type="dcterms:W3CDTF">2013-09-24T11:11:00Z</dcterms:created>
  <dcterms:modified xsi:type="dcterms:W3CDTF">2016-06-30T08:39:00Z</dcterms:modified>
</cp:coreProperties>
</file>